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  <w:bookmarkStart w:id="0" w:name="_GoBack"/>
            <w:bookmarkEnd w:id="0"/>
          </w:p>
        </w:tc>
        <w:tc>
          <w:tcPr>
            <w:tcW w:w="8704" w:type="dxa"/>
            <w:gridSpan w:val="2"/>
          </w:tcPr>
          <w:p w:rsidR="004569C5" w:rsidRPr="00284FA2" w:rsidRDefault="007705BF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>
              <w:rPr>
                <w:u w:val="single"/>
              </w:rPr>
              <w:t xml:space="preserve">AL </w:t>
            </w:r>
            <w:r w:rsidR="004569C5" w:rsidRPr="00284FA2">
              <w:rPr>
                <w:u w:val="single"/>
              </w:rPr>
              <w:t>Bijlage</w:t>
            </w:r>
            <w:r>
              <w:rPr>
                <w:u w:val="single"/>
              </w:rPr>
              <w:t xml:space="preserve"> 7</w:t>
            </w:r>
            <w:r w:rsidR="004569C5" w:rsidRPr="00284FA2">
              <w:rPr>
                <w:u w:val="single"/>
              </w:rPr>
              <w:t>: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>Verklaring inschrijfformulier ambitieniveau</w:t>
            </w:r>
          </w:p>
          <w:p w:rsidR="004569C5" w:rsidRPr="00643181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  <w:r>
              <w:t>CO</w:t>
            </w:r>
            <w:r>
              <w:rPr>
                <w:vertAlign w:val="subscript"/>
              </w:rPr>
              <w:t>2</w:t>
            </w:r>
            <w:r>
              <w:t>-prestatieladder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7705BF" w:rsidP="007705BF">
            <w:pPr>
              <w:rPr>
                <w:noProof/>
              </w:rPr>
            </w:pPr>
            <w:r>
              <w:t xml:space="preserve">Overname openbare laadinfrastructuur 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7705BF" w:rsidP="00FC6266">
            <w:r>
              <w:t>AI 2022-0056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714D7" w:rsidP="00FC6266">
            <w:pPr>
              <w:tabs>
                <w:tab w:val="left" w:pos="1980"/>
              </w:tabs>
            </w:pPr>
            <w:r>
              <w:t>05-07</w:t>
            </w:r>
            <w:r w:rsidR="007705BF">
              <w:t>-2022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:rsidR="004569C5" w:rsidRDefault="004569C5" w:rsidP="004569C5"/>
    <w:p w:rsidR="004569C5" w:rsidRDefault="004569C5" w:rsidP="004569C5">
      <w:pPr>
        <w:sectPr w:rsidR="004569C5" w:rsidSect="004569C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5;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4;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3;</w:t>
      </w:r>
    </w:p>
    <w:p w:rsidR="004569C5" w:rsidRPr="008C6AE6" w:rsidRDefault="004569C5" w:rsidP="004569C5"/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2;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1;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  <w:sectPr w:rsidR="004569C5" w:rsidSect="005E3BE7">
          <w:type w:val="continuous"/>
          <w:pgSz w:w="11906" w:h="16838" w:code="9"/>
          <w:pgMar w:top="2665" w:right="1644" w:bottom="1531" w:left="1758" w:header="709" w:footer="709" w:gutter="0"/>
          <w:cols w:num="2" w:space="708"/>
          <w:titlePg/>
          <w:docGrid w:linePitch="360"/>
        </w:sectPr>
      </w:pPr>
      <w:r w:rsidRPr="008C6AE6">
        <w:t>geen van de CO2-ambitieniveau’s</w:t>
      </w:r>
      <w:r>
        <w:t xml:space="preserve">. </w:t>
      </w:r>
    </w:p>
    <w:p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:rsidR="004569C5" w:rsidRPr="008C6AE6" w:rsidRDefault="004569C5" w:rsidP="004569C5"/>
    <w:p w:rsidR="004569C5" w:rsidRDefault="004569C5" w:rsidP="004569C5">
      <w:r>
        <w:t>Wijze van aantonen van het ambitieniveau: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:rsidR="004569C5" w:rsidRDefault="004569C5" w:rsidP="004569C5"/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8C6AE6" w:rsidRDefault="004569C5" w:rsidP="004569C5"/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>inschrijving AI</w:t>
      </w:r>
      <w:r w:rsidRPr="00643181">
        <w:t>&lt;</w:t>
      </w:r>
      <w:r w:rsidRPr="00643181">
        <w:rPr>
          <w:highlight w:val="yellow"/>
        </w:rPr>
        <w:t>invullen</w:t>
      </w:r>
      <w:r w:rsidRPr="00643181">
        <w:t>&gt;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A76" w:rsidRDefault="00352A7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A76" w:rsidRDefault="00352A7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A76" w:rsidRDefault="00352A7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A76" w:rsidRDefault="00352A7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4714D7" w:rsidP="00456170">
          <w:pPr>
            <w:pStyle w:val="AdresRetouradresNaamgemeenteDatumKenmerkPaginaAfzenderentitelVersieendatum"/>
          </w:pPr>
          <w:r>
            <w:t>05</w:t>
          </w:r>
          <w:r w:rsidR="004569C5">
            <w:t xml:space="preserve"> j</w:t>
          </w:r>
          <w:r>
            <w:t>uli</w:t>
          </w:r>
          <w:r w:rsidR="00352A76">
            <w:t xml:space="preserve"> </w:t>
          </w:r>
          <w:r w:rsidR="004569C5">
            <w:t>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0D34E0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0D34E0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0D34E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A76" w:rsidRDefault="00352A7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0D34E0"/>
    <w:rsid w:val="00177A29"/>
    <w:rsid w:val="002B5524"/>
    <w:rsid w:val="00352A76"/>
    <w:rsid w:val="003B3222"/>
    <w:rsid w:val="00424DED"/>
    <w:rsid w:val="004569C5"/>
    <w:rsid w:val="004714D7"/>
    <w:rsid w:val="00482A4F"/>
    <w:rsid w:val="00527398"/>
    <w:rsid w:val="00632123"/>
    <w:rsid w:val="006E0FD2"/>
    <w:rsid w:val="007705BF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DB74E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Louz, Ruth</cp:lastModifiedBy>
  <cp:revision>6</cp:revision>
  <cp:lastPrinted>2022-06-28T05:41:00Z</cp:lastPrinted>
  <dcterms:created xsi:type="dcterms:W3CDTF">2022-05-17T18:07:00Z</dcterms:created>
  <dcterms:modified xsi:type="dcterms:W3CDTF">2022-06-28T05:41:00Z</dcterms:modified>
</cp:coreProperties>
</file>